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8704"/>
      </w:tblGrid>
      <w:tr w:rsidR="004569C5" w14:paraId="6E26E62B" w14:textId="77777777" w:rsidTr="00FC6266">
        <w:trPr>
          <w:trHeight w:val="709"/>
        </w:trPr>
        <w:tc>
          <w:tcPr>
            <w:tcW w:w="1077" w:type="dxa"/>
          </w:tcPr>
          <w:p w14:paraId="7D80F915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</w:tcPr>
          <w:p w14:paraId="608C3916" w14:textId="40A0CB4A" w:rsidR="004569C5" w:rsidRDefault="004569C5" w:rsidP="00FE4E42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</w:p>
          <w:p w14:paraId="73A3AE38" w14:textId="77777777" w:rsidR="00FE4E42" w:rsidRPr="00FE4E42" w:rsidRDefault="00FE4E42" w:rsidP="00FE4E42"/>
          <w:p w14:paraId="268DAD83" w14:textId="6C211245" w:rsidR="00FE4E42" w:rsidRPr="00FD0FAE" w:rsidRDefault="00FE4E42" w:rsidP="00FE4E42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Bijlage </w:t>
            </w:r>
            <w:r w:rsidR="007818CF">
              <w:rPr>
                <w:b/>
                <w:bCs/>
                <w:sz w:val="40"/>
                <w:szCs w:val="40"/>
              </w:rPr>
              <w:t xml:space="preserve">9 </w:t>
            </w:r>
            <w:r>
              <w:rPr>
                <w:b/>
                <w:bCs/>
                <w:sz w:val="40"/>
                <w:szCs w:val="40"/>
              </w:rPr>
              <w:t xml:space="preserve">– </w:t>
            </w:r>
            <w:r w:rsidRPr="000E55D3">
              <w:rPr>
                <w:b/>
                <w:bCs/>
                <w:sz w:val="40"/>
                <w:szCs w:val="40"/>
              </w:rPr>
              <w:t xml:space="preserve">Verklaring </w:t>
            </w:r>
            <w:r>
              <w:rPr>
                <w:b/>
                <w:bCs/>
                <w:sz w:val="40"/>
                <w:szCs w:val="40"/>
              </w:rPr>
              <w:t>a</w:t>
            </w:r>
            <w:r w:rsidRPr="000E55D3">
              <w:rPr>
                <w:b/>
                <w:bCs/>
                <w:sz w:val="40"/>
                <w:szCs w:val="40"/>
              </w:rPr>
              <w:t>mbitieniveau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0E55D3">
              <w:rPr>
                <w:b/>
                <w:bCs/>
                <w:sz w:val="40"/>
                <w:szCs w:val="40"/>
              </w:rPr>
              <w:t>CO2-prestatieladder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14:paraId="360B5533" w14:textId="77777777" w:rsidR="00FE4E42" w:rsidRDefault="00FE4E42" w:rsidP="00FE4E42"/>
          <w:p w14:paraId="309C1037" w14:textId="24463FD3" w:rsidR="00FE4E42" w:rsidRPr="00FE4E42" w:rsidRDefault="00FE4E42" w:rsidP="00FE4E42"/>
        </w:tc>
      </w:tr>
    </w:tbl>
    <w:p w14:paraId="55CE192A" w14:textId="77777777" w:rsidR="00E20DD9" w:rsidRPr="00D93FCE" w:rsidRDefault="00E20DD9" w:rsidP="00E20DD9">
      <w:pPr>
        <w:rPr>
          <w:i/>
        </w:rPr>
      </w:pPr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</w:t>
      </w:r>
      <w:r>
        <w:t xml:space="preserve"> </w:t>
      </w:r>
      <w:r w:rsidRPr="008C6AE6">
        <w:rPr>
          <w:i/>
        </w:rPr>
        <w:t>(aankruisen wat van toepassing is)</w:t>
      </w:r>
      <w:r w:rsidRPr="008C6AE6">
        <w:t>:</w:t>
      </w:r>
    </w:p>
    <w:p w14:paraId="5EA83274" w14:textId="77777777" w:rsidR="00E20DD9" w:rsidRDefault="00E20DD9" w:rsidP="00E20DD9"/>
    <w:tbl>
      <w:tblPr>
        <w:tblStyle w:val="Tabelraster"/>
        <w:tblW w:w="99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962"/>
      </w:tblGrid>
      <w:tr w:rsidR="000727E7" w14:paraId="555B2F98" w14:textId="2817E46B" w:rsidTr="007818CF">
        <w:trPr>
          <w:trHeight w:val="264"/>
        </w:trPr>
        <w:tc>
          <w:tcPr>
            <w:tcW w:w="4962" w:type="dxa"/>
          </w:tcPr>
          <w:p w14:paraId="0E43AD47" w14:textId="5A5DC642" w:rsidR="000727E7" w:rsidRDefault="0017379B" w:rsidP="000727E7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7E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27E7">
              <w:t xml:space="preserve"> CO2-ambitieniveau 5;</w:t>
            </w:r>
          </w:p>
        </w:tc>
        <w:tc>
          <w:tcPr>
            <w:tcW w:w="4962" w:type="dxa"/>
          </w:tcPr>
          <w:p w14:paraId="37A29F09" w14:textId="33211E65" w:rsidR="000727E7" w:rsidRDefault="0017379B" w:rsidP="000727E7">
            <w:sdt>
              <w:sdtPr>
                <w:id w:val="-378090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27E7">
              <w:t xml:space="preserve"> Trede 2 / Trede 3</w:t>
            </w:r>
          </w:p>
        </w:tc>
      </w:tr>
      <w:tr w:rsidR="000727E7" w14:paraId="2911AB09" w14:textId="16E7BA8E" w:rsidTr="007818CF">
        <w:trPr>
          <w:trHeight w:val="244"/>
        </w:trPr>
        <w:tc>
          <w:tcPr>
            <w:tcW w:w="4962" w:type="dxa"/>
          </w:tcPr>
          <w:p w14:paraId="263DB9E7" w14:textId="79C36219" w:rsidR="000727E7" w:rsidRDefault="0017379B" w:rsidP="000727E7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7E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27E7">
              <w:t xml:space="preserve"> CO2-ambitieniveau 4;</w:t>
            </w:r>
          </w:p>
        </w:tc>
        <w:tc>
          <w:tcPr>
            <w:tcW w:w="4962" w:type="dxa"/>
          </w:tcPr>
          <w:p w14:paraId="52EC96F4" w14:textId="74DAAD00" w:rsidR="000727E7" w:rsidRDefault="000727E7" w:rsidP="000727E7"/>
        </w:tc>
      </w:tr>
      <w:tr w:rsidR="000727E7" w14:paraId="67AAE7B5" w14:textId="1523F579" w:rsidTr="007818CF">
        <w:trPr>
          <w:trHeight w:val="264"/>
        </w:trPr>
        <w:tc>
          <w:tcPr>
            <w:tcW w:w="4962" w:type="dxa"/>
          </w:tcPr>
          <w:p w14:paraId="25DB4320" w14:textId="32186C0B" w:rsidR="000727E7" w:rsidRDefault="0017379B" w:rsidP="000727E7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7E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27E7">
              <w:t xml:space="preserve"> CO2-ambitieniveau 3;</w:t>
            </w:r>
          </w:p>
        </w:tc>
        <w:tc>
          <w:tcPr>
            <w:tcW w:w="4962" w:type="dxa"/>
          </w:tcPr>
          <w:p w14:paraId="1F8CD815" w14:textId="7A32235F" w:rsidR="000727E7" w:rsidRDefault="0017379B" w:rsidP="000727E7">
            <w:sdt>
              <w:sdtPr>
                <w:id w:val="-225218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7E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27E7">
              <w:t xml:space="preserve"> Trede 1</w:t>
            </w:r>
          </w:p>
        </w:tc>
      </w:tr>
      <w:tr w:rsidR="000727E7" w14:paraId="55110D98" w14:textId="0BCB6A50" w:rsidTr="000727E7">
        <w:trPr>
          <w:gridAfter w:val="1"/>
          <w:wAfter w:w="4962" w:type="dxa"/>
          <w:trHeight w:val="248"/>
        </w:trPr>
        <w:tc>
          <w:tcPr>
            <w:tcW w:w="4962" w:type="dxa"/>
          </w:tcPr>
          <w:p w14:paraId="2287F6BA" w14:textId="3DBE53A9" w:rsidR="000727E7" w:rsidRDefault="0017379B" w:rsidP="000727E7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7E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27E7">
              <w:t xml:space="preserve"> CO2-ambitieniveau 2;</w:t>
            </w:r>
          </w:p>
        </w:tc>
      </w:tr>
      <w:tr w:rsidR="000727E7" w14:paraId="54D743A3" w14:textId="0632437E" w:rsidTr="000727E7">
        <w:trPr>
          <w:gridAfter w:val="1"/>
          <w:wAfter w:w="4962" w:type="dxa"/>
          <w:trHeight w:val="264"/>
        </w:trPr>
        <w:tc>
          <w:tcPr>
            <w:tcW w:w="4962" w:type="dxa"/>
          </w:tcPr>
          <w:p w14:paraId="0A4359C3" w14:textId="2ACFCF50" w:rsidR="000727E7" w:rsidRDefault="0017379B" w:rsidP="000727E7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7E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27E7">
              <w:t xml:space="preserve"> CO2-ambitieniveau 1;</w:t>
            </w:r>
          </w:p>
        </w:tc>
      </w:tr>
      <w:tr w:rsidR="000727E7" w14:paraId="09057516" w14:textId="38BF2C05" w:rsidTr="000727E7">
        <w:trPr>
          <w:gridAfter w:val="1"/>
          <w:wAfter w:w="4962" w:type="dxa"/>
          <w:trHeight w:val="264"/>
        </w:trPr>
        <w:tc>
          <w:tcPr>
            <w:tcW w:w="4962" w:type="dxa"/>
          </w:tcPr>
          <w:p w14:paraId="614AAE16" w14:textId="77777777" w:rsidR="000727E7" w:rsidRDefault="0017379B" w:rsidP="000727E7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27E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727E7">
              <w:t xml:space="preserve"> </w:t>
            </w:r>
            <w:r w:rsidR="000727E7" w:rsidRPr="008C6AE6">
              <w:t>geen van de CO2-ambitieniveau’s</w:t>
            </w:r>
            <w:r w:rsidR="000727E7">
              <w:t xml:space="preserve">. </w:t>
            </w:r>
          </w:p>
        </w:tc>
      </w:tr>
    </w:tbl>
    <w:p w14:paraId="4FE9D65E" w14:textId="77777777" w:rsidR="00E20DD9" w:rsidRPr="008C6AE6" w:rsidRDefault="00E20DD9" w:rsidP="00E20DD9"/>
    <w:p w14:paraId="58D1B45B" w14:textId="77777777" w:rsidR="00E20DD9" w:rsidRDefault="00E20DD9" w:rsidP="00E20DD9">
      <w:r>
        <w:t>Wijze van aantonen van het ambitieniveau:</w:t>
      </w:r>
    </w:p>
    <w:p w14:paraId="4A20EC79" w14:textId="77777777" w:rsidR="007373CB" w:rsidRPr="008C6AE6" w:rsidRDefault="0017379B" w:rsidP="007373CB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CO2-bewust certificaat</w:t>
      </w:r>
    </w:p>
    <w:p w14:paraId="6C1CC308" w14:textId="77777777" w:rsidR="007373CB" w:rsidRDefault="0017379B" w:rsidP="007373CB">
      <w:sdt>
        <w:sdtPr>
          <w:id w:val="-151475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CO2-projectverklaring (project specifiek)</w:t>
      </w:r>
    </w:p>
    <w:p w14:paraId="3E10EAC7" w14:textId="26730B62" w:rsidR="00E20DD9" w:rsidRPr="001614F2" w:rsidRDefault="007373CB" w:rsidP="007373CB">
      <w:pPr>
        <w:rPr>
          <w:i/>
        </w:rPr>
      </w:pPr>
      <w:r w:rsidRPr="001614F2">
        <w:rPr>
          <w:i/>
        </w:rPr>
        <w:t xml:space="preserve"> </w:t>
      </w:r>
      <w:r w:rsidR="00E20DD9" w:rsidRPr="001614F2">
        <w:rPr>
          <w:i/>
        </w:rPr>
        <w:t>(aankruisen wat van toepassing is)</w:t>
      </w:r>
    </w:p>
    <w:p w14:paraId="2A0BB567" w14:textId="77777777" w:rsidR="00E20DD9" w:rsidRDefault="00E20DD9" w:rsidP="00E20DD9"/>
    <w:p w14:paraId="1E3AF37B" w14:textId="77777777" w:rsidR="00E20DD9" w:rsidRDefault="00E20DD9" w:rsidP="00E20DD9"/>
    <w:p w14:paraId="569B7EF6" w14:textId="57FD8A74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="001A2232" w:rsidRPr="00B73F27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14:paraId="266295EF" w14:textId="77777777" w:rsidR="00E20DD9" w:rsidRDefault="00E20DD9" w:rsidP="00E20DD9"/>
    <w:p w14:paraId="49E87C68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6F9788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B9279B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0B82CE2" w14:textId="77777777" w:rsidR="00EC71B3" w:rsidRDefault="00EC71B3" w:rsidP="00EC71B3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549EACAC" w14:textId="77777777" w:rsidR="00EC71B3" w:rsidRDefault="00EC71B3" w:rsidP="00EC71B3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665322C4" w14:textId="77777777" w:rsidR="00EC71B3" w:rsidRPr="00B73F27" w:rsidRDefault="00EC71B3" w:rsidP="00EC71B3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1E69A2B4" w14:textId="77777777" w:rsidR="00EC71B3" w:rsidRPr="00B73F27" w:rsidRDefault="00EC71B3" w:rsidP="00EC71B3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593A3A3" w14:textId="77777777" w:rsidR="00EC71B3" w:rsidRPr="00B73F27" w:rsidRDefault="00EC71B3" w:rsidP="00EC71B3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1BF992A9" w14:textId="77777777" w:rsidR="00EC71B3" w:rsidRPr="00B73F27" w:rsidRDefault="00EC71B3" w:rsidP="00EC71B3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07C2D31" w14:textId="77777777" w:rsidR="00EC71B3" w:rsidRPr="00B73F27" w:rsidRDefault="00EC71B3" w:rsidP="00EC71B3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46DE9BCC" w14:textId="77777777" w:rsidR="00EC71B3" w:rsidRPr="00B73F27" w:rsidRDefault="00EC71B3" w:rsidP="00EC71B3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650BC9A2" w14:textId="77777777" w:rsidR="00EC71B3" w:rsidRPr="00B73F27" w:rsidRDefault="00EC71B3" w:rsidP="00EC71B3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1043349B" w14:textId="77777777" w:rsidR="00EC71B3" w:rsidRPr="00B73F27" w:rsidRDefault="00EC71B3" w:rsidP="00EC71B3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7D45CF3C" w14:textId="77777777" w:rsidR="00EC71B3" w:rsidRDefault="00EC71B3" w:rsidP="00EC71B3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1A606FF5" w14:textId="77777777" w:rsidR="000B46D8" w:rsidRPr="004569C5" w:rsidRDefault="000B46D8" w:rsidP="00E20DD9">
      <w:pPr>
        <w:autoSpaceDE w:val="0"/>
        <w:autoSpaceDN w:val="0"/>
        <w:adjustRightInd w:val="0"/>
        <w:spacing w:line="240" w:lineRule="auto"/>
      </w:pPr>
    </w:p>
    <w:sectPr w:rsidR="000B46D8" w:rsidRPr="004569C5" w:rsidSect="00A87C49">
      <w:headerReference w:type="default" r:id="rId7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F82DC" w14:textId="77777777" w:rsidR="00260E91" w:rsidRDefault="00260E91" w:rsidP="004569C5">
      <w:pPr>
        <w:spacing w:line="240" w:lineRule="auto"/>
      </w:pPr>
      <w:r>
        <w:separator/>
      </w:r>
    </w:p>
  </w:endnote>
  <w:endnote w:type="continuationSeparator" w:id="0">
    <w:p w14:paraId="4C3281B2" w14:textId="77777777" w:rsidR="00260E91" w:rsidRDefault="00260E91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B96DF" w14:textId="77777777" w:rsidR="00260E91" w:rsidRDefault="00260E91" w:rsidP="004569C5">
      <w:pPr>
        <w:spacing w:line="240" w:lineRule="auto"/>
      </w:pPr>
      <w:r>
        <w:separator/>
      </w:r>
    </w:p>
  </w:footnote>
  <w:footnote w:type="continuationSeparator" w:id="0">
    <w:p w14:paraId="69489FAD" w14:textId="77777777" w:rsidR="00260E91" w:rsidRDefault="00260E91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B93B7" w14:textId="7E3CBE06" w:rsidR="00EC71B3" w:rsidRDefault="00EC71B3"/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15D60908" w14:textId="77777777" w:rsidTr="009E1661">
      <w:tc>
        <w:tcPr>
          <w:tcW w:w="6464" w:type="dxa"/>
        </w:tcPr>
        <w:p w14:paraId="58CFDBAA" w14:textId="2AE06984" w:rsidR="00FE4E42" w:rsidRPr="00FE4E42" w:rsidRDefault="00FE4E42" w:rsidP="00FE4E42">
          <w:pPr>
            <w:pStyle w:val="Koptekst"/>
            <w:rPr>
              <w:sz w:val="18"/>
              <w:szCs w:val="18"/>
            </w:rPr>
          </w:pPr>
        </w:p>
      </w:tc>
      <w:tc>
        <w:tcPr>
          <w:tcW w:w="2041" w:type="dxa"/>
        </w:tcPr>
        <w:p w14:paraId="403D96FC" w14:textId="057CC926" w:rsidR="00EC71B3" w:rsidRPr="00DB48D5" w:rsidRDefault="00EC71B3" w:rsidP="00456170">
          <w:pPr>
            <w:pStyle w:val="AdresRetouradresNaamgemeenteDatumKenmerkPaginaAfzenderentitelVersieendatum"/>
          </w:pPr>
        </w:p>
      </w:tc>
    </w:tr>
  </w:tbl>
  <w:p w14:paraId="4F253652" w14:textId="77777777" w:rsidR="00EC71B3" w:rsidRDefault="00EC71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577337">
    <w:abstractNumId w:val="0"/>
  </w:num>
  <w:num w:numId="2" w16cid:durableId="785345162">
    <w:abstractNumId w:val="5"/>
  </w:num>
  <w:num w:numId="3" w16cid:durableId="1890072777">
    <w:abstractNumId w:val="9"/>
  </w:num>
  <w:num w:numId="4" w16cid:durableId="1000356384">
    <w:abstractNumId w:val="8"/>
  </w:num>
  <w:num w:numId="5" w16cid:durableId="197011267">
    <w:abstractNumId w:val="0"/>
  </w:num>
  <w:num w:numId="6" w16cid:durableId="2016303926">
    <w:abstractNumId w:val="4"/>
  </w:num>
  <w:num w:numId="7" w16cid:durableId="495196041">
    <w:abstractNumId w:val="7"/>
  </w:num>
  <w:num w:numId="8" w16cid:durableId="1108545658">
    <w:abstractNumId w:val="6"/>
  </w:num>
  <w:num w:numId="9" w16cid:durableId="245695822">
    <w:abstractNumId w:val="9"/>
  </w:num>
  <w:num w:numId="10" w16cid:durableId="1560746453">
    <w:abstractNumId w:val="8"/>
  </w:num>
  <w:num w:numId="11" w16cid:durableId="1263026591">
    <w:abstractNumId w:val="8"/>
  </w:num>
  <w:num w:numId="12" w16cid:durableId="1340886908">
    <w:abstractNumId w:val="8"/>
  </w:num>
  <w:num w:numId="13" w16cid:durableId="1134757228">
    <w:abstractNumId w:val="8"/>
  </w:num>
  <w:num w:numId="14" w16cid:durableId="1352148561">
    <w:abstractNumId w:val="8"/>
  </w:num>
  <w:num w:numId="15" w16cid:durableId="1616909552">
    <w:abstractNumId w:val="8"/>
  </w:num>
  <w:num w:numId="16" w16cid:durableId="1331788514">
    <w:abstractNumId w:val="8"/>
  </w:num>
  <w:num w:numId="17" w16cid:durableId="1493256852">
    <w:abstractNumId w:val="8"/>
  </w:num>
  <w:num w:numId="18" w16cid:durableId="1758744521">
    <w:abstractNumId w:val="8"/>
  </w:num>
  <w:num w:numId="19" w16cid:durableId="1954749691">
    <w:abstractNumId w:val="6"/>
  </w:num>
  <w:num w:numId="20" w16cid:durableId="936668624">
    <w:abstractNumId w:val="9"/>
  </w:num>
  <w:num w:numId="21" w16cid:durableId="575364086">
    <w:abstractNumId w:val="0"/>
  </w:num>
  <w:num w:numId="22" w16cid:durableId="1524317561">
    <w:abstractNumId w:val="4"/>
  </w:num>
  <w:num w:numId="23" w16cid:durableId="1665166548">
    <w:abstractNumId w:val="7"/>
  </w:num>
  <w:num w:numId="24" w16cid:durableId="1254705294">
    <w:abstractNumId w:val="0"/>
  </w:num>
  <w:num w:numId="25" w16cid:durableId="1326397337">
    <w:abstractNumId w:val="0"/>
  </w:num>
  <w:num w:numId="26" w16cid:durableId="1959681461">
    <w:abstractNumId w:val="0"/>
  </w:num>
  <w:num w:numId="27" w16cid:durableId="201482818">
    <w:abstractNumId w:val="3"/>
  </w:num>
  <w:num w:numId="28" w16cid:durableId="210533299">
    <w:abstractNumId w:val="1"/>
  </w:num>
  <w:num w:numId="29" w16cid:durableId="161763655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C5"/>
    <w:rsid w:val="000727E7"/>
    <w:rsid w:val="000B46D8"/>
    <w:rsid w:val="00113409"/>
    <w:rsid w:val="0017379B"/>
    <w:rsid w:val="00177A29"/>
    <w:rsid w:val="001A2232"/>
    <w:rsid w:val="001B35A9"/>
    <w:rsid w:val="00242716"/>
    <w:rsid w:val="00260E91"/>
    <w:rsid w:val="002B5524"/>
    <w:rsid w:val="00387F80"/>
    <w:rsid w:val="003B3222"/>
    <w:rsid w:val="00424DED"/>
    <w:rsid w:val="004569C5"/>
    <w:rsid w:val="00482A4F"/>
    <w:rsid w:val="00527398"/>
    <w:rsid w:val="005357F9"/>
    <w:rsid w:val="00537CF3"/>
    <w:rsid w:val="00561911"/>
    <w:rsid w:val="0056647E"/>
    <w:rsid w:val="005749BA"/>
    <w:rsid w:val="00632123"/>
    <w:rsid w:val="006D10C6"/>
    <w:rsid w:val="007373CB"/>
    <w:rsid w:val="00754A34"/>
    <w:rsid w:val="00762F7E"/>
    <w:rsid w:val="007818CF"/>
    <w:rsid w:val="007B6E10"/>
    <w:rsid w:val="007E1977"/>
    <w:rsid w:val="008104C5"/>
    <w:rsid w:val="008402D9"/>
    <w:rsid w:val="008A174E"/>
    <w:rsid w:val="009175F9"/>
    <w:rsid w:val="009761CF"/>
    <w:rsid w:val="00995F1F"/>
    <w:rsid w:val="009B0D92"/>
    <w:rsid w:val="009D64AB"/>
    <w:rsid w:val="00A03098"/>
    <w:rsid w:val="00A3732E"/>
    <w:rsid w:val="00A53085"/>
    <w:rsid w:val="00A87C49"/>
    <w:rsid w:val="00BA17B5"/>
    <w:rsid w:val="00BD0C39"/>
    <w:rsid w:val="00C6798D"/>
    <w:rsid w:val="00C85A1B"/>
    <w:rsid w:val="00CA1BAC"/>
    <w:rsid w:val="00CB5431"/>
    <w:rsid w:val="00CE174B"/>
    <w:rsid w:val="00D22EFC"/>
    <w:rsid w:val="00DB74E1"/>
    <w:rsid w:val="00E20DD9"/>
    <w:rsid w:val="00EB1492"/>
    <w:rsid w:val="00EB4602"/>
    <w:rsid w:val="00EC71B3"/>
    <w:rsid w:val="00EF3194"/>
    <w:rsid w:val="00F12F0D"/>
    <w:rsid w:val="00F247A5"/>
    <w:rsid w:val="00F42A15"/>
    <w:rsid w:val="00FE2507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BFB9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99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E19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0727E7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Meijer, Gabriël</cp:lastModifiedBy>
  <cp:revision>4</cp:revision>
  <dcterms:created xsi:type="dcterms:W3CDTF">2025-12-19T12:34:00Z</dcterms:created>
  <dcterms:modified xsi:type="dcterms:W3CDTF">2025-12-19T12:35:00Z</dcterms:modified>
</cp:coreProperties>
</file>